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99464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473328" name="ec902550-031d-11f0-b1b4-49c9ef4563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411923" name="f07c2c90-031d-11f0-b1ee-a9ad43415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997844" name="f07c2c90-031d-11f0-b1ee-a9ad4341534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458565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855195" name="b99e3510-0322-11f0-80a5-15ca79b0f8b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115857" name="bd129b50-0322-11f0-9df9-adadc021a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817171" name="bd129b50-0322-11f0-9df9-adadc021a9c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 :</w:t>
            </w:r>
          </w:p>
          <w:p>
            <w:pPr>
              <w:spacing w:before="0" w:after="0"/>
            </w:pPr>
            <w:r>
              <w:t>schwermettall: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179263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086319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213612" name="5f540750-031e-11f0-bd4a-c78691dbb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624716" name="5f540750-031e-11f0-bd4a-c78691dbb1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827736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58594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643994" name="badf6f00-031f-11f0-8e95-cdf38ff90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90431" name="badf6f00-031f-11f0-8e95-cdf38ff906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 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354441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567882" name="a5718610-0321-11f0-904a-07cc64542f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081369" name="af253260-0321-11f0-8e90-9394ef5189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114560" name="af253260-0321-11f0-8e90-9394ef5189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60623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996708" name="f40cd090-0321-11f0-ae4b-6def5d596aa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61875" name="fabbef70-0321-11f0-a75a-4ba2194361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617546" name="fabbef70-0321-11f0-a75a-4ba21943616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 und Verkleidungsholz 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882083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813697" name="22157b90-0322-11f0-bd51-952874749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959075" name="25a30f20-0322-11f0-93c1-51d9b9a12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172094" name="25a30f20-0322-11f0-93c1-51d9b9a12d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768103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040910" name="3fb03070-0325-11f0-9247-df7dc924f43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823058" name="4490a9d0-0325-11f0-a17d-e3ceaf8f7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74903" name="4490a9d0-0325-11f0-a17d-e3ceaf8f7e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890683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280382" name="dd10c960-032a-11f0-a2a8-6bbc64a99a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604666" name="e1fb2dd0-032a-11f0-afa3-adf96cf018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809546" name="e1fb2dd0-032a-11f0-afa3-adf96cf0185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029904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644694" name="d0270d70-032c-11f0-8418-f35ffc6029a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078636" name="d5bc30d0-032c-11f0-8dda-d1ddc04a95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985951" name="d5bc30d0-032c-11f0-8dda-d1ddc04a952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108756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681940" name="161211e0-032d-11f0-8a44-e5b4af0b854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069996" name="20abb160-032d-11f0-a62a-55e67445a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940070" name="20abb160-032d-11f0-a62a-55e67445a36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124588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694461" name="cd744cb0-0330-11f0-bbb0-c1873dc506e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704890" name="d1a91cc0-0330-11f0-aff1-d77ede2fd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612281" name="d1a91cc0-0330-11f0-aff1-d77ede2fdf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